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ED11" w14:textId="77777777" w:rsid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04E20D2" w14:textId="77777777" w:rsidR="009C2ECA" w:rsidRDefault="009C2EC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EC63F31" w14:textId="3D4F8FD8" w:rsidR="00F4434A" w:rsidRP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434A">
        <w:rPr>
          <w:rFonts w:asciiTheme="minorHAnsi" w:hAnsiTheme="minorHAnsi" w:cstheme="minorHAnsi"/>
          <w:b/>
          <w:sz w:val="28"/>
          <w:szCs w:val="28"/>
        </w:rPr>
        <w:t xml:space="preserve">OBRAZEC ZA ODDAJO PRIPOMB IN PREDLOGOV </w:t>
      </w:r>
    </w:p>
    <w:p w14:paraId="0672FA0B" w14:textId="77777777" w:rsidR="00F4434A" w:rsidRPr="00F4434A" w:rsidRDefault="00F4434A" w:rsidP="00F4434A">
      <w:pPr>
        <w:tabs>
          <w:tab w:val="left" w:pos="1920"/>
          <w:tab w:val="center" w:pos="4748"/>
        </w:tabs>
        <w:rPr>
          <w:rFonts w:asciiTheme="minorHAnsi" w:hAnsiTheme="minorHAnsi" w:cstheme="minorHAnsi"/>
          <w:b/>
          <w:sz w:val="28"/>
          <w:szCs w:val="28"/>
        </w:rPr>
      </w:pPr>
      <w:r w:rsidRPr="00F4434A">
        <w:rPr>
          <w:rFonts w:asciiTheme="minorHAnsi" w:hAnsiTheme="minorHAnsi" w:cstheme="minorHAnsi"/>
          <w:b/>
          <w:sz w:val="28"/>
          <w:szCs w:val="28"/>
        </w:rPr>
        <w:tab/>
      </w:r>
      <w:r w:rsidRPr="00F4434A">
        <w:rPr>
          <w:rFonts w:asciiTheme="minorHAnsi" w:hAnsiTheme="minorHAnsi" w:cstheme="minorHAnsi"/>
          <w:b/>
          <w:sz w:val="28"/>
          <w:szCs w:val="28"/>
        </w:rPr>
        <w:tab/>
        <w:t xml:space="preserve">JAVNA RAZGRNITEV </w:t>
      </w:r>
    </w:p>
    <w:p w14:paraId="03EF372A" w14:textId="0C142790" w:rsidR="00F4434A" w:rsidRPr="00F4434A" w:rsidRDefault="00F4434A" w:rsidP="00F4434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C2ECA">
        <w:rPr>
          <w:rFonts w:asciiTheme="minorHAnsi" w:hAnsiTheme="minorHAnsi" w:cstheme="minorHAnsi"/>
          <w:b/>
          <w:sz w:val="28"/>
          <w:szCs w:val="28"/>
        </w:rPr>
        <w:t>5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F4434A">
        <w:rPr>
          <w:rFonts w:asciiTheme="minorHAnsi" w:hAnsiTheme="minorHAnsi" w:cstheme="minorHAnsi"/>
          <w:b/>
          <w:sz w:val="28"/>
          <w:szCs w:val="28"/>
        </w:rPr>
        <w:t xml:space="preserve">SD OPN OBČINE </w:t>
      </w:r>
      <w:r w:rsidR="009C2ECA" w:rsidRPr="009C2ECA">
        <w:rPr>
          <w:rFonts w:asciiTheme="minorHAnsi" w:hAnsiTheme="minorHAnsi" w:cstheme="minorHAnsi"/>
          <w:b/>
          <w:sz w:val="28"/>
          <w:szCs w:val="28"/>
        </w:rPr>
        <w:t>MOKRONOG-TREBELNO</w:t>
      </w:r>
    </w:p>
    <w:p w14:paraId="0B23FE75" w14:textId="77777777" w:rsidR="00F4434A" w:rsidRPr="00F4434A" w:rsidRDefault="00F4434A" w:rsidP="00F4434A">
      <w:pPr>
        <w:jc w:val="center"/>
        <w:rPr>
          <w:rStyle w:val="Krepko"/>
          <w:rFonts w:asciiTheme="minorHAnsi" w:hAnsiTheme="minorHAnsi" w:cstheme="minorHAnsi"/>
          <w:b w:val="0"/>
        </w:rPr>
      </w:pPr>
      <w:r w:rsidRPr="00F4434A">
        <w:rPr>
          <w:rStyle w:val="Krepko"/>
          <w:rFonts w:asciiTheme="minorHAnsi" w:hAnsiTheme="minorHAnsi" w:cstheme="minorHAnsi"/>
          <w:b w:val="0"/>
        </w:rPr>
        <w:t xml:space="preserve"> (kratek postopek)</w:t>
      </w:r>
    </w:p>
    <w:p w14:paraId="7EE58AD1" w14:textId="77777777" w:rsidR="00F4434A" w:rsidRPr="00F4434A" w:rsidRDefault="00F4434A" w:rsidP="00F4434A">
      <w:pPr>
        <w:jc w:val="center"/>
        <w:rPr>
          <w:rFonts w:asciiTheme="minorHAnsi" w:hAnsiTheme="minorHAnsi" w:cstheme="minorHAnsi"/>
          <w:b/>
        </w:rPr>
      </w:pPr>
    </w:p>
    <w:p w14:paraId="470B7C98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Ime in priimek:</w:t>
      </w:r>
    </w:p>
    <w:p w14:paraId="1EB7B90C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Naslov: </w:t>
      </w:r>
    </w:p>
    <w:p w14:paraId="0942D56F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Telefonska številka: </w:t>
      </w:r>
    </w:p>
    <w:p w14:paraId="6402AF28" w14:textId="77777777" w:rsidR="00F4434A" w:rsidRPr="00F4434A" w:rsidRDefault="00F4434A" w:rsidP="00F4434A">
      <w:pPr>
        <w:pBdr>
          <w:top w:val="single" w:sz="4" w:space="1" w:color="A6A6A6"/>
          <w:left w:val="single" w:sz="4" w:space="1" w:color="A6A6A6"/>
          <w:bottom w:val="single" w:sz="4" w:space="7" w:color="A6A6A6"/>
          <w:right w:val="single" w:sz="4" w:space="1" w:color="A6A6A6"/>
          <w:between w:val="single" w:sz="4" w:space="1" w:color="A6A6A6"/>
          <w:bar w:val="single" w:sz="4" w:color="808080"/>
        </w:pBd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 xml:space="preserve">Datum: </w:t>
      </w:r>
    </w:p>
    <w:p w14:paraId="56067556" w14:textId="77777777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eastAsia="Arial" w:hAnsiTheme="minorHAnsi" w:cstheme="minorHAnsi"/>
          <w:color w:val="000000"/>
          <w:sz w:val="22"/>
          <w:szCs w:val="22"/>
        </w:rPr>
        <w:t>Dovolim,</w:t>
      </w:r>
      <w:r w:rsidRPr="00F4434A">
        <w:rPr>
          <w:rFonts w:asciiTheme="minorHAnsi" w:hAnsiTheme="minorHAnsi" w:cstheme="minorHAnsi"/>
          <w:sz w:val="22"/>
          <w:szCs w:val="22"/>
        </w:rPr>
        <w:t xml:space="preserve"> da se v stališčih do pripomb javnosti objavi moje ime in priimek (obkroži):         DA           NE</w:t>
      </w:r>
    </w:p>
    <w:p w14:paraId="5242A268" w14:textId="77777777" w:rsidR="009C2ECA" w:rsidRDefault="009C2ECA" w:rsidP="00F4434A">
      <w:pPr>
        <w:rPr>
          <w:rFonts w:asciiTheme="minorHAnsi" w:hAnsiTheme="minorHAnsi" w:cstheme="minorHAnsi"/>
          <w:sz w:val="22"/>
          <w:szCs w:val="22"/>
        </w:rPr>
      </w:pPr>
    </w:p>
    <w:p w14:paraId="50D03BFC" w14:textId="0A71FEA4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Pripomba: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345"/>
      </w:tblGrid>
      <w:tr w:rsidR="00F4434A" w:rsidRPr="00F4434A" w14:paraId="75302A3B" w14:textId="77777777" w:rsidTr="005B1529">
        <w:trPr>
          <w:trHeight w:val="4335"/>
        </w:trPr>
        <w:tc>
          <w:tcPr>
            <w:tcW w:w="9637" w:type="dxa"/>
          </w:tcPr>
          <w:p w14:paraId="5F9A00EC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22376D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B51455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D9E28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D38911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E241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FC9605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143913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DE6019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1982E3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BF163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C3BDA1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4EA35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DC9F2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D3CDD4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8C0C3F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BE7247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32D9C6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D93B7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CA7F4C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825C40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19F4B2" w14:textId="77777777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CD0471" w14:textId="67D2201A" w:rsidR="00F4434A" w:rsidRPr="00F4434A" w:rsidRDefault="00F4434A" w:rsidP="005B15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D11FB4" w14:textId="076F1F5D" w:rsidR="00F4434A" w:rsidRPr="00F4434A" w:rsidRDefault="00F4434A" w:rsidP="00F4434A">
      <w:pPr>
        <w:ind w:left="-142"/>
        <w:rPr>
          <w:rFonts w:asciiTheme="minorHAnsi" w:hAnsiTheme="minorHAnsi" w:cstheme="minorHAnsi"/>
          <w:sz w:val="16"/>
          <w:szCs w:val="16"/>
        </w:rPr>
      </w:pPr>
      <w:r w:rsidRPr="00F4434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8CECC" wp14:editId="4A3DDCFE">
                <wp:simplePos x="0" y="0"/>
                <wp:positionH relativeFrom="column">
                  <wp:posOffset>3241040</wp:posOffset>
                </wp:positionH>
                <wp:positionV relativeFrom="paragraph">
                  <wp:posOffset>96140</wp:posOffset>
                </wp:positionV>
                <wp:extent cx="2667000" cy="781050"/>
                <wp:effectExtent l="0" t="0" r="0" b="0"/>
                <wp:wrapNone/>
                <wp:docPr id="30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25341" w14:textId="77777777" w:rsidR="00F4434A" w:rsidRPr="00F4434A" w:rsidRDefault="00F4434A" w:rsidP="00F4434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F4434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Podpis:</w:t>
                            </w:r>
                          </w:p>
                          <w:p w14:paraId="6FE0DB39" w14:textId="0400C963" w:rsidR="00F4434A" w:rsidRPr="00506172" w:rsidRDefault="00F4434A" w:rsidP="00F4434A">
                            <w:pPr>
                              <w:spacing w:line="360" w:lineRule="auto"/>
                              <w:jc w:val="right"/>
                              <w:rPr>
                                <w:rFonts w:ascii="Arial" w:hAnsi="Arial" w:cs="Arial"/>
                                <w:color w:val="A6A6A6"/>
                              </w:rPr>
                            </w:pPr>
                            <w:r w:rsidRPr="00506172">
                              <w:rPr>
                                <w:rFonts w:ascii="Arial" w:hAnsi="Arial" w:cs="Arial"/>
                                <w:color w:val="A6A6A6"/>
                              </w:rPr>
                              <w:t>__________________________</w:t>
                            </w:r>
                            <w:r>
                              <w:rPr>
                                <w:rFonts w:ascii="Arial" w:hAnsi="Arial" w:cs="Arial"/>
                                <w:color w:val="A6A6A6"/>
                              </w:rPr>
                              <w:t>__</w:t>
                            </w:r>
                          </w:p>
                          <w:p w14:paraId="2047083B" w14:textId="77777777" w:rsidR="00F4434A" w:rsidRPr="00355D7E" w:rsidRDefault="00F4434A" w:rsidP="00F4434A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355D7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0136FE9" w14:textId="77777777" w:rsidR="00F4434A" w:rsidRDefault="00F4434A" w:rsidP="00F443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8CECC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255.2pt;margin-top:7.55pt;width:210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" stroked="f">
                <v:textbox>
                  <w:txbxContent>
                    <w:p w14:paraId="70225341" w14:textId="77777777" w:rsidR="00F4434A" w:rsidRPr="00F4434A" w:rsidRDefault="00F4434A" w:rsidP="00F4434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F4434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Podpis:</w:t>
                      </w:r>
                    </w:p>
                    <w:p w14:paraId="6FE0DB39" w14:textId="0400C963" w:rsidR="00F4434A" w:rsidRPr="00506172" w:rsidRDefault="00F4434A" w:rsidP="00F4434A">
                      <w:pPr>
                        <w:spacing w:line="360" w:lineRule="auto"/>
                        <w:jc w:val="right"/>
                        <w:rPr>
                          <w:rFonts w:ascii="Arial" w:hAnsi="Arial" w:cs="Arial"/>
                          <w:color w:val="A6A6A6"/>
                        </w:rPr>
                      </w:pPr>
                      <w:r w:rsidRPr="00506172">
                        <w:rPr>
                          <w:rFonts w:ascii="Arial" w:hAnsi="Arial" w:cs="Arial"/>
                          <w:color w:val="A6A6A6"/>
                        </w:rPr>
                        <w:t>__________________________</w:t>
                      </w:r>
                      <w:r>
                        <w:rPr>
                          <w:rFonts w:ascii="Arial" w:hAnsi="Arial" w:cs="Arial"/>
                          <w:color w:val="A6A6A6"/>
                        </w:rPr>
                        <w:t>__</w:t>
                      </w:r>
                    </w:p>
                    <w:p w14:paraId="2047083B" w14:textId="77777777" w:rsidR="00F4434A" w:rsidRPr="00355D7E" w:rsidRDefault="00F4434A" w:rsidP="00F4434A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 w:rsidRPr="00355D7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0136FE9" w14:textId="77777777" w:rsidR="00F4434A" w:rsidRDefault="00F4434A" w:rsidP="00F4434A"/>
                  </w:txbxContent>
                </v:textbox>
              </v:shape>
            </w:pict>
          </mc:Fallback>
        </mc:AlternateContent>
      </w:r>
    </w:p>
    <w:p w14:paraId="18BA296A" w14:textId="5B1697DF" w:rsidR="00F4434A" w:rsidRPr="00F4434A" w:rsidRDefault="00F4434A" w:rsidP="00F4434A">
      <w:pPr>
        <w:rPr>
          <w:rFonts w:asciiTheme="minorHAnsi" w:hAnsiTheme="minorHAnsi" w:cstheme="minorHAnsi"/>
          <w:sz w:val="22"/>
          <w:szCs w:val="22"/>
        </w:rPr>
      </w:pPr>
      <w:r w:rsidRPr="00F4434A">
        <w:rPr>
          <w:rFonts w:asciiTheme="minorHAnsi" w:hAnsiTheme="minorHAnsi" w:cstheme="minorHAnsi"/>
          <w:sz w:val="22"/>
          <w:szCs w:val="22"/>
        </w:rPr>
        <w:t>Priloge:</w:t>
      </w:r>
    </w:p>
    <w:p w14:paraId="38D38600" w14:textId="77777777" w:rsidR="00F4434A" w:rsidRPr="00F4434A" w:rsidRDefault="00F4434A" w:rsidP="00F4434A">
      <w:pPr>
        <w:rPr>
          <w:rFonts w:asciiTheme="minorHAnsi" w:hAnsiTheme="minorHAnsi" w:cstheme="minorHAnsi"/>
          <w:color w:val="A6A6A6"/>
          <w:sz w:val="22"/>
          <w:szCs w:val="22"/>
        </w:rPr>
      </w:pPr>
      <w:r w:rsidRPr="00F4434A">
        <w:rPr>
          <w:rFonts w:asciiTheme="minorHAnsi" w:hAnsiTheme="minorHAnsi" w:cstheme="minorHAnsi"/>
          <w:color w:val="A6A6A6"/>
          <w:sz w:val="22"/>
          <w:szCs w:val="22"/>
        </w:rPr>
        <w:t>- _________________________</w:t>
      </w:r>
    </w:p>
    <w:p w14:paraId="25C87436" w14:textId="77777777" w:rsidR="00F4434A" w:rsidRPr="00F4434A" w:rsidRDefault="00F4434A" w:rsidP="00F4434A">
      <w:pPr>
        <w:rPr>
          <w:rFonts w:asciiTheme="minorHAnsi" w:hAnsiTheme="minorHAnsi" w:cstheme="minorHAnsi"/>
          <w:color w:val="A6A6A6"/>
          <w:sz w:val="22"/>
          <w:szCs w:val="22"/>
        </w:rPr>
      </w:pPr>
      <w:r w:rsidRPr="00F4434A">
        <w:rPr>
          <w:rFonts w:asciiTheme="minorHAnsi" w:hAnsiTheme="minorHAnsi" w:cstheme="minorHAnsi"/>
          <w:color w:val="A6A6A6"/>
          <w:sz w:val="22"/>
          <w:szCs w:val="22"/>
        </w:rPr>
        <w:t>- _________________________</w:t>
      </w:r>
    </w:p>
    <w:p w14:paraId="3A526974" w14:textId="77777777" w:rsidR="00F4434A" w:rsidRPr="00F4434A" w:rsidRDefault="00F4434A" w:rsidP="00F4434A">
      <w:pPr>
        <w:pStyle w:val="Brezrazmikov"/>
        <w:jc w:val="both"/>
        <w:rPr>
          <w:rFonts w:asciiTheme="minorHAnsi" w:hAnsiTheme="minorHAnsi" w:cstheme="minorHAnsi"/>
        </w:rPr>
      </w:pPr>
    </w:p>
    <w:p w14:paraId="69B95F68" w14:textId="77777777" w:rsidR="00F4434A" w:rsidRPr="00F4434A" w:rsidRDefault="00F4434A" w:rsidP="00F4434A">
      <w:pPr>
        <w:pStyle w:val="Brezrazmikov"/>
        <w:jc w:val="both"/>
        <w:rPr>
          <w:rFonts w:asciiTheme="minorHAnsi" w:hAnsiTheme="minorHAnsi" w:cstheme="minorHAnsi"/>
        </w:rPr>
      </w:pPr>
    </w:p>
    <w:p w14:paraId="53FD8501" w14:textId="4A967433" w:rsidR="00F007D8" w:rsidRPr="00F4434A" w:rsidRDefault="00F4434A" w:rsidP="009C2ECA">
      <w:pPr>
        <w:pStyle w:val="Brezrazmikov"/>
        <w:jc w:val="both"/>
        <w:rPr>
          <w:rFonts w:asciiTheme="minorHAnsi" w:hAnsiTheme="minorHAnsi" w:cstheme="minorHAnsi"/>
          <w:highlight w:val="yellow"/>
        </w:rPr>
      </w:pPr>
      <w:r w:rsidRPr="00F4434A">
        <w:rPr>
          <w:rFonts w:asciiTheme="minorHAnsi" w:hAnsiTheme="minorHAnsi" w:cstheme="minorHAnsi"/>
          <w:bCs/>
        </w:rPr>
        <w:t>Izpolnjen obrazec oddajte v sprejemni p</w:t>
      </w:r>
      <w:r w:rsidR="00A6684E">
        <w:rPr>
          <w:rFonts w:asciiTheme="minorHAnsi" w:hAnsiTheme="minorHAnsi" w:cstheme="minorHAnsi"/>
          <w:bCs/>
        </w:rPr>
        <w:t>i</w:t>
      </w:r>
      <w:r w:rsidRPr="00F4434A">
        <w:rPr>
          <w:rFonts w:asciiTheme="minorHAnsi" w:hAnsiTheme="minorHAnsi" w:cstheme="minorHAnsi"/>
          <w:bCs/>
        </w:rPr>
        <w:t>sarni občine</w:t>
      </w:r>
      <w:r w:rsidR="00A6684E">
        <w:rPr>
          <w:rFonts w:asciiTheme="minorHAnsi" w:hAnsiTheme="minorHAnsi" w:cstheme="minorHAnsi"/>
          <w:bCs/>
        </w:rPr>
        <w:t>,</w:t>
      </w:r>
      <w:r w:rsidRPr="00F4434A">
        <w:rPr>
          <w:rFonts w:asciiTheme="minorHAnsi" w:hAnsiTheme="minorHAnsi" w:cstheme="minorHAnsi"/>
          <w:bCs/>
        </w:rPr>
        <w:t xml:space="preserve"> po pošti ali po elektronski pošti</w:t>
      </w:r>
      <w:r w:rsidR="00A6684E">
        <w:rPr>
          <w:rFonts w:asciiTheme="minorHAnsi" w:hAnsiTheme="minorHAnsi" w:cstheme="minorHAnsi"/>
          <w:bCs/>
        </w:rPr>
        <w:t xml:space="preserve"> na </w:t>
      </w:r>
      <w:hyperlink r:id="rId8" w:history="1">
        <w:r w:rsidR="009C2ECA" w:rsidRPr="004726BD">
          <w:rPr>
            <w:rStyle w:val="Hiperpovezava"/>
            <w:rFonts w:asciiTheme="minorHAnsi" w:hAnsiTheme="minorHAnsi" w:cstheme="minorHAnsi"/>
          </w:rPr>
          <w:t>obcina@mokronog-trebelno.si</w:t>
        </w:r>
      </w:hyperlink>
      <w:r w:rsidR="00A6684E">
        <w:rPr>
          <w:rFonts w:asciiTheme="minorHAnsi" w:hAnsiTheme="minorHAnsi" w:cstheme="minorHAnsi"/>
          <w:bCs/>
        </w:rPr>
        <w:t xml:space="preserve">. </w:t>
      </w:r>
      <w:r w:rsidRPr="00F4434A">
        <w:rPr>
          <w:rFonts w:asciiTheme="minorHAnsi" w:hAnsiTheme="minorHAnsi" w:cstheme="minorHAnsi"/>
          <w:bCs/>
        </w:rPr>
        <w:t>Obravnavane bodo vse pripombe prejete v času trajanja javne razgrnitve</w:t>
      </w:r>
      <w:r w:rsidRPr="00F4434A">
        <w:rPr>
          <w:rFonts w:asciiTheme="minorHAnsi" w:hAnsiTheme="minorHAnsi" w:cstheme="minorHAnsi"/>
        </w:rPr>
        <w:t>.</w:t>
      </w:r>
    </w:p>
    <w:sectPr w:rsidR="00F007D8" w:rsidRPr="00F4434A" w:rsidSect="00EB6EE6">
      <w:footerReference w:type="default" r:id="rId9"/>
      <w:headerReference w:type="first" r:id="rId10"/>
      <w:pgSz w:w="11906" w:h="16838"/>
      <w:pgMar w:top="1418" w:right="1133" w:bottom="1135" w:left="1418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16C04" w14:textId="77777777" w:rsidR="00FB7AEA" w:rsidRDefault="00FB7AEA" w:rsidP="00C807BA">
      <w:r>
        <w:separator/>
      </w:r>
    </w:p>
  </w:endnote>
  <w:endnote w:type="continuationSeparator" w:id="0">
    <w:p w14:paraId="7CF646A5" w14:textId="77777777" w:rsidR="00FB7AEA" w:rsidRDefault="00FB7AEA" w:rsidP="00C8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Narrow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3C08E" w14:textId="77777777" w:rsidR="00DC0668" w:rsidRPr="00DC0668" w:rsidRDefault="00DC0668">
    <w:pPr>
      <w:pStyle w:val="Noga"/>
      <w:jc w:val="center"/>
      <w:rPr>
        <w:rFonts w:asciiTheme="minorHAnsi" w:hAnsiTheme="minorHAnsi" w:cstheme="minorHAnsi"/>
        <w:caps/>
        <w:noProof/>
        <w:sz w:val="20"/>
        <w:szCs w:val="20"/>
      </w:rPr>
    </w:pPr>
    <w:r w:rsidRPr="00DC0668">
      <w:rPr>
        <w:rFonts w:asciiTheme="minorHAnsi" w:hAnsiTheme="minorHAnsi" w:cstheme="minorHAnsi"/>
        <w:caps/>
        <w:sz w:val="20"/>
        <w:szCs w:val="20"/>
      </w:rPr>
      <w:fldChar w:fldCharType="begin"/>
    </w:r>
    <w:r w:rsidRPr="00DC0668">
      <w:rPr>
        <w:rFonts w:asciiTheme="minorHAnsi" w:hAnsiTheme="minorHAnsi" w:cstheme="minorHAnsi"/>
        <w:caps/>
        <w:sz w:val="20"/>
        <w:szCs w:val="20"/>
      </w:rPr>
      <w:instrText xml:space="preserve"> PAGE   \* MERGEFORMAT </w:instrText>
    </w:r>
    <w:r w:rsidRPr="00DC0668">
      <w:rPr>
        <w:rFonts w:asciiTheme="minorHAnsi" w:hAnsiTheme="minorHAnsi" w:cstheme="minorHAnsi"/>
        <w:caps/>
        <w:sz w:val="20"/>
        <w:szCs w:val="20"/>
      </w:rPr>
      <w:fldChar w:fldCharType="separate"/>
    </w:r>
    <w:r w:rsidRPr="00DC0668">
      <w:rPr>
        <w:rFonts w:asciiTheme="minorHAnsi" w:hAnsiTheme="minorHAnsi" w:cstheme="minorHAnsi"/>
        <w:caps/>
        <w:noProof/>
        <w:sz w:val="20"/>
        <w:szCs w:val="20"/>
      </w:rPr>
      <w:t>2</w:t>
    </w:r>
    <w:r w:rsidRPr="00DC0668">
      <w:rPr>
        <w:rFonts w:asciiTheme="minorHAnsi" w:hAnsiTheme="minorHAnsi" w:cstheme="minorHAnsi"/>
        <w:caps/>
        <w:noProof/>
        <w:sz w:val="20"/>
        <w:szCs w:val="20"/>
      </w:rPr>
      <w:fldChar w:fldCharType="end"/>
    </w:r>
  </w:p>
  <w:p w14:paraId="65A6D8B1" w14:textId="6A9E7BE4" w:rsidR="00A571A7" w:rsidRDefault="00A571A7" w:rsidP="00F519CB">
    <w:pPr>
      <w:pStyle w:val="Noga"/>
      <w:tabs>
        <w:tab w:val="clear" w:pos="4536"/>
        <w:tab w:val="clear" w:pos="9072"/>
        <w:tab w:val="left" w:pos="39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A194E" w14:textId="77777777" w:rsidR="00FB7AEA" w:rsidRDefault="00FB7AEA" w:rsidP="00C807BA">
      <w:r>
        <w:separator/>
      </w:r>
    </w:p>
  </w:footnote>
  <w:footnote w:type="continuationSeparator" w:id="0">
    <w:p w14:paraId="64A85F6F" w14:textId="77777777" w:rsidR="00FB7AEA" w:rsidRDefault="00FB7AEA" w:rsidP="00C8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169E" w14:textId="249BDA63" w:rsidR="009C2ECA" w:rsidRDefault="009C2ECA" w:rsidP="009C2ECA">
    <w:pPr>
      <w:pStyle w:val="Glava"/>
      <w:ind w:left="-1418"/>
    </w:pPr>
    <w:r>
      <w:rPr>
        <w:noProof/>
      </w:rPr>
      <w:drawing>
        <wp:inline distT="0" distB="0" distL="0" distR="0" wp14:anchorId="0A15D213" wp14:editId="68C3DF04">
          <wp:extent cx="7520305" cy="1564427"/>
          <wp:effectExtent l="0" t="0" r="4445" b="0"/>
          <wp:docPr id="1572584956" name="Slika 2" descr="Slika, ki vsebuje besede besedilo, posnetek zaslona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572650" name="Slika 2" descr="Slika, ki vsebuje besede besedilo, posnetek zaslona, pisava, oblikovanje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5291"/>
                  <a:stretch>
                    <a:fillRect/>
                  </a:stretch>
                </pic:blipFill>
                <pic:spPr bwMode="auto">
                  <a:xfrm>
                    <a:off x="0" y="0"/>
                    <a:ext cx="7533975" cy="15672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3" w15:restartNumberingAfterBreak="0">
    <w:nsid w:val="00000019"/>
    <w:multiLevelType w:val="multilevel"/>
    <w:tmpl w:val="00000019"/>
    <w:name w:val="WW8Num29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  <w:rPr>
        <w:rFonts w:cs="Times New Roman"/>
      </w:rPr>
    </w:lvl>
  </w:abstractNum>
  <w:abstractNum w:abstractNumId="4" w15:restartNumberingAfterBreak="0">
    <w:nsid w:val="0000001D"/>
    <w:multiLevelType w:val="multilevel"/>
    <w:tmpl w:val="0000001D"/>
    <w:name w:val="WW8Num3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  <w:rPr>
        <w:rFonts w:cs="Times New Roman"/>
      </w:rPr>
    </w:lvl>
  </w:abstractNum>
  <w:abstractNum w:abstractNumId="5" w15:restartNumberingAfterBreak="0">
    <w:nsid w:val="00000024"/>
    <w:multiLevelType w:val="singleLevel"/>
    <w:tmpl w:val="00000024"/>
    <w:lvl w:ilvl="0">
      <w:start w:val="1"/>
      <w:numFmt w:val="bullet"/>
      <w:pStyle w:val="odlok-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7" w15:restartNumberingAfterBreak="0">
    <w:nsid w:val="00000028"/>
    <w:multiLevelType w:val="singleLevel"/>
    <w:tmpl w:val="00000028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2E"/>
    <w:multiLevelType w:val="multilevel"/>
    <w:tmpl w:val="0000002E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34"/>
    <w:multiLevelType w:val="singleLevel"/>
    <w:tmpl w:val="00000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90419BB"/>
    <w:multiLevelType w:val="hybridMultilevel"/>
    <w:tmpl w:val="ACDCDF1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E2274"/>
    <w:multiLevelType w:val="multilevel"/>
    <w:tmpl w:val="568ED850"/>
    <w:lvl w:ilvl="0">
      <w:start w:val="1"/>
      <w:numFmt w:val="bullet"/>
      <w:lvlText w:val=""/>
      <w:lvlJc w:val="left"/>
      <w:pPr>
        <w:tabs>
          <w:tab w:val="num" w:pos="359"/>
        </w:tabs>
        <w:ind w:left="35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2879" w:hanging="360"/>
      </w:pPr>
      <w:rPr>
        <w:rFonts w:ascii="Tahoma" w:eastAsia="Times New Roman" w:hAnsi="Tahoma" w:hint="default"/>
      </w:rPr>
    </w:lvl>
    <w:lvl w:ilvl="4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12" w15:restartNumberingAfterBreak="0">
    <w:nsid w:val="14FE0C4A"/>
    <w:multiLevelType w:val="hybridMultilevel"/>
    <w:tmpl w:val="1F623E8A"/>
    <w:lvl w:ilvl="0" w:tplc="AB78CC34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0104031"/>
    <w:multiLevelType w:val="hybridMultilevel"/>
    <w:tmpl w:val="58005834"/>
    <w:lvl w:ilvl="0" w:tplc="CEE024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C94747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92543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02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F27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500B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C8E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A272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FEA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FA141A"/>
    <w:multiLevelType w:val="hybridMultilevel"/>
    <w:tmpl w:val="C1EE3B6A"/>
    <w:lvl w:ilvl="0" w:tplc="90BAC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72B9B"/>
    <w:multiLevelType w:val="hybridMultilevel"/>
    <w:tmpl w:val="B6D459D0"/>
    <w:lvl w:ilvl="0" w:tplc="CDCA6E1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73424"/>
    <w:multiLevelType w:val="hybridMultilevel"/>
    <w:tmpl w:val="19D66D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41071"/>
    <w:multiLevelType w:val="multilevel"/>
    <w:tmpl w:val="905EF278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8" w15:restartNumberingAfterBreak="0">
    <w:nsid w:val="44570A1D"/>
    <w:multiLevelType w:val="hybridMultilevel"/>
    <w:tmpl w:val="6D7E14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E1A2F"/>
    <w:multiLevelType w:val="multilevel"/>
    <w:tmpl w:val="905EF278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5C5E4289"/>
    <w:multiLevelType w:val="hybridMultilevel"/>
    <w:tmpl w:val="4EB4E274"/>
    <w:lvl w:ilvl="0" w:tplc="3A9A73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77AA354C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2A85A1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9003A"/>
    <w:multiLevelType w:val="multilevel"/>
    <w:tmpl w:val="568ED850"/>
    <w:lvl w:ilvl="0">
      <w:start w:val="1"/>
      <w:numFmt w:val="bullet"/>
      <w:lvlText w:val=""/>
      <w:lvlJc w:val="left"/>
      <w:pPr>
        <w:tabs>
          <w:tab w:val="num" w:pos="359"/>
        </w:tabs>
        <w:ind w:left="35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2879" w:hanging="360"/>
      </w:pPr>
      <w:rPr>
        <w:rFonts w:ascii="Tahoma" w:eastAsia="Times New Roman" w:hAnsi="Tahoma" w:hint="default"/>
      </w:rPr>
    </w:lvl>
    <w:lvl w:ilvl="4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22" w15:restartNumberingAfterBreak="0">
    <w:nsid w:val="666A422F"/>
    <w:multiLevelType w:val="hybridMultilevel"/>
    <w:tmpl w:val="9F169E2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CD60A3"/>
    <w:multiLevelType w:val="hybridMultilevel"/>
    <w:tmpl w:val="4EB4E274"/>
    <w:lvl w:ilvl="0" w:tplc="3A9A73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77AA354C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2A85A1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C5D3D"/>
    <w:multiLevelType w:val="hybridMultilevel"/>
    <w:tmpl w:val="5B8A2DEA"/>
    <w:lvl w:ilvl="0" w:tplc="41A4B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"/>
      <w:legacy w:legacy="1" w:legacySpace="360" w:legacyIndent="360"/>
      <w:lvlJc w:val="left"/>
      <w:pPr>
        <w:ind w:left="2160" w:hanging="360"/>
      </w:pPr>
      <w:rPr>
        <w:rFonts w:ascii="Symbol" w:hAnsi="Symbol" w:hint="default"/>
      </w:rPr>
    </w:lvl>
    <w:lvl w:ilvl="3" w:tplc="0424000F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2694C"/>
    <w:multiLevelType w:val="singleLevel"/>
    <w:tmpl w:val="00000027"/>
    <w:lvl w:ilvl="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cs="Times New Roman"/>
      </w:rPr>
    </w:lvl>
  </w:abstractNum>
  <w:abstractNum w:abstractNumId="26" w15:restartNumberingAfterBreak="0">
    <w:nsid w:val="7C981BFA"/>
    <w:multiLevelType w:val="hybridMultilevel"/>
    <w:tmpl w:val="0D0E589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4169071">
    <w:abstractNumId w:val="10"/>
  </w:num>
  <w:num w:numId="2" w16cid:durableId="1087923870">
    <w:abstractNumId w:val="15"/>
  </w:num>
  <w:num w:numId="3" w16cid:durableId="522014486">
    <w:abstractNumId w:val="23"/>
  </w:num>
  <w:num w:numId="4" w16cid:durableId="897475258">
    <w:abstractNumId w:val="5"/>
  </w:num>
  <w:num w:numId="5" w16cid:durableId="1270970426">
    <w:abstractNumId w:val="11"/>
  </w:num>
  <w:num w:numId="6" w16cid:durableId="998849700">
    <w:abstractNumId w:val="8"/>
  </w:num>
  <w:num w:numId="7" w16cid:durableId="1859538402">
    <w:abstractNumId w:val="24"/>
  </w:num>
  <w:num w:numId="8" w16cid:durableId="155995071">
    <w:abstractNumId w:val="25"/>
  </w:num>
  <w:num w:numId="9" w16cid:durableId="607547058">
    <w:abstractNumId w:val="12"/>
  </w:num>
  <w:num w:numId="10" w16cid:durableId="1775246680">
    <w:abstractNumId w:val="1"/>
  </w:num>
  <w:num w:numId="11" w16cid:durableId="83648547">
    <w:abstractNumId w:val="9"/>
  </w:num>
  <w:num w:numId="12" w16cid:durableId="1325426702">
    <w:abstractNumId w:val="3"/>
  </w:num>
  <w:num w:numId="13" w16cid:durableId="1803232183">
    <w:abstractNumId w:val="17"/>
  </w:num>
  <w:num w:numId="14" w16cid:durableId="48188372">
    <w:abstractNumId w:val="19"/>
  </w:num>
  <w:num w:numId="15" w16cid:durableId="834954555">
    <w:abstractNumId w:val="13"/>
  </w:num>
  <w:num w:numId="16" w16cid:durableId="1570382653">
    <w:abstractNumId w:val="21"/>
  </w:num>
  <w:num w:numId="17" w16cid:durableId="287662032">
    <w:abstractNumId w:val="4"/>
  </w:num>
  <w:num w:numId="18" w16cid:durableId="799614821">
    <w:abstractNumId w:val="22"/>
  </w:num>
  <w:num w:numId="19" w16cid:durableId="1914267267">
    <w:abstractNumId w:val="18"/>
  </w:num>
  <w:num w:numId="20" w16cid:durableId="933904559">
    <w:abstractNumId w:val="26"/>
  </w:num>
  <w:num w:numId="21" w16cid:durableId="1683361003">
    <w:abstractNumId w:val="16"/>
  </w:num>
  <w:num w:numId="22" w16cid:durableId="351346642">
    <w:abstractNumId w:val="14"/>
  </w:num>
  <w:num w:numId="23" w16cid:durableId="185630722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7BA"/>
    <w:rsid w:val="0000499B"/>
    <w:rsid w:val="000052CA"/>
    <w:rsid w:val="00020223"/>
    <w:rsid w:val="000254CF"/>
    <w:rsid w:val="00043B16"/>
    <w:rsid w:val="000458B2"/>
    <w:rsid w:val="00047CE7"/>
    <w:rsid w:val="000706D2"/>
    <w:rsid w:val="00072121"/>
    <w:rsid w:val="000971F5"/>
    <w:rsid w:val="000B0E1B"/>
    <w:rsid w:val="000C1802"/>
    <w:rsid w:val="000C5FAC"/>
    <w:rsid w:val="000D0713"/>
    <w:rsid w:val="000D1347"/>
    <w:rsid w:val="000E66F9"/>
    <w:rsid w:val="001033B2"/>
    <w:rsid w:val="00110BFF"/>
    <w:rsid w:val="00114192"/>
    <w:rsid w:val="00114927"/>
    <w:rsid w:val="00131460"/>
    <w:rsid w:val="00136361"/>
    <w:rsid w:val="00143E54"/>
    <w:rsid w:val="00145BD4"/>
    <w:rsid w:val="00146DDE"/>
    <w:rsid w:val="00151D68"/>
    <w:rsid w:val="00153CD6"/>
    <w:rsid w:val="00166D9C"/>
    <w:rsid w:val="0017129F"/>
    <w:rsid w:val="0017484D"/>
    <w:rsid w:val="001B0648"/>
    <w:rsid w:val="001B2598"/>
    <w:rsid w:val="001C5394"/>
    <w:rsid w:val="001F31F4"/>
    <w:rsid w:val="001F3948"/>
    <w:rsid w:val="0020188E"/>
    <w:rsid w:val="0020474B"/>
    <w:rsid w:val="00220538"/>
    <w:rsid w:val="0023098F"/>
    <w:rsid w:val="00233CF1"/>
    <w:rsid w:val="0023719C"/>
    <w:rsid w:val="0027600F"/>
    <w:rsid w:val="00283E76"/>
    <w:rsid w:val="002947D1"/>
    <w:rsid w:val="002A661D"/>
    <w:rsid w:val="002B2BF2"/>
    <w:rsid w:val="002B5511"/>
    <w:rsid w:val="002D1A3F"/>
    <w:rsid w:val="002F2E4F"/>
    <w:rsid w:val="002F40A8"/>
    <w:rsid w:val="00314D9B"/>
    <w:rsid w:val="00343880"/>
    <w:rsid w:val="00346463"/>
    <w:rsid w:val="003476DE"/>
    <w:rsid w:val="003516F7"/>
    <w:rsid w:val="00353A61"/>
    <w:rsid w:val="00364AD5"/>
    <w:rsid w:val="003718A2"/>
    <w:rsid w:val="00376013"/>
    <w:rsid w:val="0037705E"/>
    <w:rsid w:val="003B1EE6"/>
    <w:rsid w:val="003D7E2C"/>
    <w:rsid w:val="003E6057"/>
    <w:rsid w:val="003F7286"/>
    <w:rsid w:val="00400BA7"/>
    <w:rsid w:val="00402CA3"/>
    <w:rsid w:val="00404B47"/>
    <w:rsid w:val="004062F3"/>
    <w:rsid w:val="004264CD"/>
    <w:rsid w:val="00435705"/>
    <w:rsid w:val="004704BF"/>
    <w:rsid w:val="004728B1"/>
    <w:rsid w:val="0048449A"/>
    <w:rsid w:val="0049701C"/>
    <w:rsid w:val="004A52C4"/>
    <w:rsid w:val="004C14B8"/>
    <w:rsid w:val="004C3A45"/>
    <w:rsid w:val="004E05E9"/>
    <w:rsid w:val="004E4BAC"/>
    <w:rsid w:val="004F53F4"/>
    <w:rsid w:val="00503070"/>
    <w:rsid w:val="0051599C"/>
    <w:rsid w:val="00516EE0"/>
    <w:rsid w:val="00521344"/>
    <w:rsid w:val="00525C28"/>
    <w:rsid w:val="0053247F"/>
    <w:rsid w:val="00533B4F"/>
    <w:rsid w:val="0053476A"/>
    <w:rsid w:val="005429DE"/>
    <w:rsid w:val="00561DA8"/>
    <w:rsid w:val="00584FAD"/>
    <w:rsid w:val="005904B5"/>
    <w:rsid w:val="005911E6"/>
    <w:rsid w:val="00594B42"/>
    <w:rsid w:val="005962D0"/>
    <w:rsid w:val="005A45AA"/>
    <w:rsid w:val="005A4E68"/>
    <w:rsid w:val="005B111D"/>
    <w:rsid w:val="005C376A"/>
    <w:rsid w:val="005C4BED"/>
    <w:rsid w:val="005D259E"/>
    <w:rsid w:val="005E2BED"/>
    <w:rsid w:val="005E3F36"/>
    <w:rsid w:val="005F77F2"/>
    <w:rsid w:val="005F7CC6"/>
    <w:rsid w:val="00613D03"/>
    <w:rsid w:val="00627DB8"/>
    <w:rsid w:val="006371C9"/>
    <w:rsid w:val="00641B7F"/>
    <w:rsid w:val="00651EDF"/>
    <w:rsid w:val="00670C1D"/>
    <w:rsid w:val="00671D6A"/>
    <w:rsid w:val="00672C9D"/>
    <w:rsid w:val="00672E3B"/>
    <w:rsid w:val="006731E2"/>
    <w:rsid w:val="00677357"/>
    <w:rsid w:val="00686175"/>
    <w:rsid w:val="006A5D40"/>
    <w:rsid w:val="006B50F0"/>
    <w:rsid w:val="006B6577"/>
    <w:rsid w:val="006C5411"/>
    <w:rsid w:val="006C7AD0"/>
    <w:rsid w:val="006D234C"/>
    <w:rsid w:val="006D5AFB"/>
    <w:rsid w:val="006E109B"/>
    <w:rsid w:val="006F2576"/>
    <w:rsid w:val="007105AD"/>
    <w:rsid w:val="00725ADF"/>
    <w:rsid w:val="007405D5"/>
    <w:rsid w:val="00741A06"/>
    <w:rsid w:val="0074408D"/>
    <w:rsid w:val="00773369"/>
    <w:rsid w:val="00792E99"/>
    <w:rsid w:val="007943BF"/>
    <w:rsid w:val="007A1B80"/>
    <w:rsid w:val="007A770B"/>
    <w:rsid w:val="007B238B"/>
    <w:rsid w:val="007B5D6C"/>
    <w:rsid w:val="007D5C87"/>
    <w:rsid w:val="007F5215"/>
    <w:rsid w:val="00806BB7"/>
    <w:rsid w:val="0081251B"/>
    <w:rsid w:val="008148FD"/>
    <w:rsid w:val="00815EDA"/>
    <w:rsid w:val="0081686C"/>
    <w:rsid w:val="008324E2"/>
    <w:rsid w:val="00841B28"/>
    <w:rsid w:val="00855BD9"/>
    <w:rsid w:val="00867454"/>
    <w:rsid w:val="008815DB"/>
    <w:rsid w:val="00887A9B"/>
    <w:rsid w:val="008B5506"/>
    <w:rsid w:val="008B7514"/>
    <w:rsid w:val="008C689D"/>
    <w:rsid w:val="008C6F02"/>
    <w:rsid w:val="008E2AAC"/>
    <w:rsid w:val="008F60CA"/>
    <w:rsid w:val="008F696C"/>
    <w:rsid w:val="00910081"/>
    <w:rsid w:val="009133D0"/>
    <w:rsid w:val="00921B3F"/>
    <w:rsid w:val="0093045A"/>
    <w:rsid w:val="0093051C"/>
    <w:rsid w:val="00937E95"/>
    <w:rsid w:val="00964FF8"/>
    <w:rsid w:val="00970F96"/>
    <w:rsid w:val="00976A0A"/>
    <w:rsid w:val="00990D90"/>
    <w:rsid w:val="009A13F8"/>
    <w:rsid w:val="009A29EA"/>
    <w:rsid w:val="009A2AE9"/>
    <w:rsid w:val="009A347C"/>
    <w:rsid w:val="009A5A5A"/>
    <w:rsid w:val="009B0EB7"/>
    <w:rsid w:val="009C2ECA"/>
    <w:rsid w:val="009C4C6A"/>
    <w:rsid w:val="009C70B8"/>
    <w:rsid w:val="009D1E5B"/>
    <w:rsid w:val="009E3414"/>
    <w:rsid w:val="009E7510"/>
    <w:rsid w:val="009F0543"/>
    <w:rsid w:val="00A028B5"/>
    <w:rsid w:val="00A04C5E"/>
    <w:rsid w:val="00A11F7D"/>
    <w:rsid w:val="00A42524"/>
    <w:rsid w:val="00A51999"/>
    <w:rsid w:val="00A52A4C"/>
    <w:rsid w:val="00A5308F"/>
    <w:rsid w:val="00A571A7"/>
    <w:rsid w:val="00A6684E"/>
    <w:rsid w:val="00A84703"/>
    <w:rsid w:val="00A94798"/>
    <w:rsid w:val="00AB0AEE"/>
    <w:rsid w:val="00AC262F"/>
    <w:rsid w:val="00AC50CA"/>
    <w:rsid w:val="00AD2C05"/>
    <w:rsid w:val="00AF0167"/>
    <w:rsid w:val="00B0609D"/>
    <w:rsid w:val="00B069C6"/>
    <w:rsid w:val="00B24920"/>
    <w:rsid w:val="00B3295C"/>
    <w:rsid w:val="00B438B3"/>
    <w:rsid w:val="00B45629"/>
    <w:rsid w:val="00B4731D"/>
    <w:rsid w:val="00B52E94"/>
    <w:rsid w:val="00B66AA0"/>
    <w:rsid w:val="00B70ED4"/>
    <w:rsid w:val="00B721AF"/>
    <w:rsid w:val="00B813CD"/>
    <w:rsid w:val="00BC1F53"/>
    <w:rsid w:val="00BE35DD"/>
    <w:rsid w:val="00C00F85"/>
    <w:rsid w:val="00C07148"/>
    <w:rsid w:val="00C11D78"/>
    <w:rsid w:val="00C133C1"/>
    <w:rsid w:val="00C14293"/>
    <w:rsid w:val="00C211EE"/>
    <w:rsid w:val="00C30A96"/>
    <w:rsid w:val="00C33AB9"/>
    <w:rsid w:val="00C37863"/>
    <w:rsid w:val="00C63481"/>
    <w:rsid w:val="00C6706C"/>
    <w:rsid w:val="00C7194D"/>
    <w:rsid w:val="00C75DD3"/>
    <w:rsid w:val="00C807BA"/>
    <w:rsid w:val="00C95A7F"/>
    <w:rsid w:val="00C96661"/>
    <w:rsid w:val="00CA012B"/>
    <w:rsid w:val="00CA6770"/>
    <w:rsid w:val="00CB0121"/>
    <w:rsid w:val="00CB1750"/>
    <w:rsid w:val="00CB40AB"/>
    <w:rsid w:val="00CC2179"/>
    <w:rsid w:val="00CF55AC"/>
    <w:rsid w:val="00D059A5"/>
    <w:rsid w:val="00D359D3"/>
    <w:rsid w:val="00D511A5"/>
    <w:rsid w:val="00D51CEE"/>
    <w:rsid w:val="00D55C9D"/>
    <w:rsid w:val="00D629B8"/>
    <w:rsid w:val="00D637FB"/>
    <w:rsid w:val="00D64717"/>
    <w:rsid w:val="00D76ECB"/>
    <w:rsid w:val="00D800EA"/>
    <w:rsid w:val="00D82093"/>
    <w:rsid w:val="00D826FC"/>
    <w:rsid w:val="00D84C39"/>
    <w:rsid w:val="00D92C9C"/>
    <w:rsid w:val="00D94374"/>
    <w:rsid w:val="00D9522D"/>
    <w:rsid w:val="00DA2D64"/>
    <w:rsid w:val="00DB221C"/>
    <w:rsid w:val="00DB33DD"/>
    <w:rsid w:val="00DB3F2F"/>
    <w:rsid w:val="00DC0668"/>
    <w:rsid w:val="00DC7C61"/>
    <w:rsid w:val="00DD36EB"/>
    <w:rsid w:val="00DE29CD"/>
    <w:rsid w:val="00DF5A97"/>
    <w:rsid w:val="00E0548D"/>
    <w:rsid w:val="00E23E9F"/>
    <w:rsid w:val="00E25403"/>
    <w:rsid w:val="00E35196"/>
    <w:rsid w:val="00E4009C"/>
    <w:rsid w:val="00E47F2A"/>
    <w:rsid w:val="00E50D18"/>
    <w:rsid w:val="00E526FD"/>
    <w:rsid w:val="00E721BF"/>
    <w:rsid w:val="00E90A3B"/>
    <w:rsid w:val="00E96A40"/>
    <w:rsid w:val="00EB2804"/>
    <w:rsid w:val="00EB6EE6"/>
    <w:rsid w:val="00EC31B8"/>
    <w:rsid w:val="00EE1F06"/>
    <w:rsid w:val="00EF1F9D"/>
    <w:rsid w:val="00EF223F"/>
    <w:rsid w:val="00EF5E58"/>
    <w:rsid w:val="00EF6FC1"/>
    <w:rsid w:val="00F007D8"/>
    <w:rsid w:val="00F1205F"/>
    <w:rsid w:val="00F14782"/>
    <w:rsid w:val="00F17728"/>
    <w:rsid w:val="00F21F21"/>
    <w:rsid w:val="00F4434A"/>
    <w:rsid w:val="00F5062C"/>
    <w:rsid w:val="00F519CB"/>
    <w:rsid w:val="00F55D68"/>
    <w:rsid w:val="00F62D78"/>
    <w:rsid w:val="00F646FE"/>
    <w:rsid w:val="00F90D13"/>
    <w:rsid w:val="00FA0001"/>
    <w:rsid w:val="00FB3293"/>
    <w:rsid w:val="00FB7AEA"/>
    <w:rsid w:val="00FD31FF"/>
    <w:rsid w:val="00FD3997"/>
    <w:rsid w:val="00FD4117"/>
    <w:rsid w:val="00FE049C"/>
    <w:rsid w:val="00FE6945"/>
    <w:rsid w:val="00FF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6100D"/>
  <w15:docId w15:val="{3C532C02-DAD7-475E-A911-D75DF505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007D8"/>
    <w:pPr>
      <w:keepNext/>
      <w:outlineLvl w:val="0"/>
    </w:pPr>
    <w:rPr>
      <w:b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C807BA"/>
    <w:pPr>
      <w:jc w:val="both"/>
    </w:pPr>
    <w:rPr>
      <w:rFonts w:ascii="Arial" w:hAnsi="Arial" w:cs="Arial"/>
      <w:bCs/>
      <w:sz w:val="20"/>
    </w:rPr>
  </w:style>
  <w:style w:type="character" w:customStyle="1" w:styleId="TelobesedilaZnak">
    <w:name w:val="Telo besedila Znak"/>
    <w:basedOn w:val="Privzetapisavaodstavka"/>
    <w:link w:val="Telobesedila"/>
    <w:rsid w:val="00C807BA"/>
    <w:rPr>
      <w:rFonts w:ascii="Arial" w:eastAsia="Times New Roman" w:hAnsi="Arial" w:cs="Arial"/>
      <w:bCs/>
      <w:sz w:val="20"/>
      <w:szCs w:val="24"/>
      <w:lang w:val="sl-SI" w:eastAsia="sl-SI"/>
    </w:rPr>
  </w:style>
  <w:style w:type="paragraph" w:styleId="Glava">
    <w:name w:val="header"/>
    <w:basedOn w:val="Navaden"/>
    <w:link w:val="GlavaZnak"/>
    <w:rsid w:val="00C807B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07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rsid w:val="00C807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807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C807BA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styleId="Hiperpovezava">
    <w:name w:val="Hyperlink"/>
    <w:uiPriority w:val="99"/>
    <w:unhideWhenUsed/>
    <w:rsid w:val="00C807BA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07B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07BA"/>
    <w:rPr>
      <w:rFonts w:ascii="Tahoma" w:eastAsia="Times New Roman" w:hAnsi="Tahoma" w:cs="Tahoma"/>
      <w:sz w:val="16"/>
      <w:szCs w:val="16"/>
      <w:lang w:val="sl-SI" w:eastAsia="sl-SI"/>
    </w:rPr>
  </w:style>
  <w:style w:type="paragraph" w:styleId="Odstavekseznama">
    <w:name w:val="List Paragraph"/>
    <w:basedOn w:val="Navaden"/>
    <w:uiPriority w:val="99"/>
    <w:qFormat/>
    <w:rsid w:val="00C807BA"/>
    <w:pPr>
      <w:ind w:left="720"/>
      <w:contextualSpacing/>
    </w:pPr>
  </w:style>
  <w:style w:type="paragraph" w:styleId="Revizija">
    <w:name w:val="Revision"/>
    <w:hidden/>
    <w:uiPriority w:val="99"/>
    <w:semiHidden/>
    <w:rsid w:val="00C8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807B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C8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lok-a">
    <w:name w:val="odlok-a"/>
    <w:basedOn w:val="Navaden"/>
    <w:uiPriority w:val="99"/>
    <w:rsid w:val="00145BD4"/>
    <w:pPr>
      <w:numPr>
        <w:numId w:val="4"/>
      </w:numPr>
      <w:suppressAutoHyphens/>
      <w:jc w:val="both"/>
    </w:pPr>
    <w:rPr>
      <w:rFonts w:ascii="Tahoma" w:hAnsi="Tahoma"/>
      <w:i/>
      <w:sz w:val="22"/>
      <w:szCs w:val="20"/>
      <w:lang w:val="en-GB" w:eastAsia="ar-SA"/>
    </w:rPr>
  </w:style>
  <w:style w:type="character" w:customStyle="1" w:styleId="fontstyle01">
    <w:name w:val="fontstyle01"/>
    <w:basedOn w:val="Privzetapisavaodstavka"/>
    <w:rsid w:val="00CF55A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rivzetapisavaodstavka"/>
    <w:rsid w:val="00CF55AC"/>
    <w:rPr>
      <w:rFonts w:ascii="Calibri-Bold" w:hAnsi="Calibri-Bold" w:hint="default"/>
      <w:b/>
      <w:bCs/>
      <w:i w:val="0"/>
      <w:iCs w:val="0"/>
      <w:color w:val="00B050"/>
      <w:sz w:val="22"/>
      <w:szCs w:val="22"/>
    </w:rPr>
  </w:style>
  <w:style w:type="character" w:customStyle="1" w:styleId="fontstyle11">
    <w:name w:val="fontstyle11"/>
    <w:basedOn w:val="Privzetapisavaodstavka"/>
    <w:rsid w:val="001033B2"/>
    <w:rPr>
      <w:rFonts w:ascii="ArialNarrow" w:hAnsi="ArialNarrow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F007D8"/>
    <w:rPr>
      <w:rFonts w:ascii="Times New Roman" w:eastAsia="Times New Roman" w:hAnsi="Times New Roman" w:cs="Times New Roman"/>
      <w:b/>
      <w:sz w:val="24"/>
      <w:szCs w:val="20"/>
    </w:rPr>
  </w:style>
  <w:style w:type="paragraph" w:styleId="Navadensplet">
    <w:name w:val="Normal (Web)"/>
    <w:basedOn w:val="Navaden"/>
    <w:uiPriority w:val="99"/>
    <w:semiHidden/>
    <w:unhideWhenUsed/>
    <w:rsid w:val="00D82093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4434A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668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mokronog-trebelno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7EADC-6282-4BD0-A5EF-7C87756F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449</Characters>
  <Application>Microsoft Office Word</Application>
  <DocSecurity>0</DocSecurity>
  <Lines>45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Mnenje o skladnosti s PA</vt:lpstr>
      <vt:lpstr>Mnenje o skladnosti s PA</vt:lpstr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Mnenje o skladnosti s PA</dc:title>
  <dc:creator>Judita Thaler</dc:creator>
  <cp:lastModifiedBy>Lucija Gritli - SOUODBK</cp:lastModifiedBy>
  <cp:revision>5</cp:revision>
  <dcterms:created xsi:type="dcterms:W3CDTF">2025-09-19T12:02:00Z</dcterms:created>
  <dcterms:modified xsi:type="dcterms:W3CDTF">2026-03-25T08:35:00Z</dcterms:modified>
</cp:coreProperties>
</file>